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Должность "Нейропсихолог"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Должность "Нейропсихолог" | Записей: 2</w:t>
      </w:r>
    </w:p>
    <w:p>
      <w:r>
        <w:br w:type="page"/>
      </w:r>
    </w:p>
    <w:p>
      <w:pPr>
        <w:pStyle w:val="Heading1"/>
      </w:pPr>
      <w:r>
        <w:t>Должность "Нейропсихолог"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Должность "Нейропсихолог"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65 лет поступил в реабилитационный центр после перенесённого инсульта в вертебробазилярном бассейне (ВББ).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память: забывает повседневные события, места, в которые кладёт вещи, время приёма медикаментов.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Описанные жалобы развились постепенно, в течение последних лет и особенно обострились после инсульта. Находится под наблюдением у невролога амбулаторно. Направлен для прохождения курса восстановительного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Эссенциальная артериальная гипертензия;</w:t>
      </w:r>
    </w:p>
    <w:p>
      <w:pPr>
        <w:spacing w:after="58"/>
      </w:pPr>
      <w:r>
        <w:rPr>
          <w:b w:val="0"/>
          <w:i w:val="0"/>
        </w:rPr>
        <w:t>* не курит, был алкоголизирован в течение многих лет, но со слов пациента не пьёт последние десять лет;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образование среднее специальное;</w:t>
      </w:r>
    </w:p>
    <w:p>
      <w:pPr>
        <w:spacing w:after="58"/>
      </w:pPr>
      <w:r>
        <w:rPr>
          <w:b w:val="0"/>
          <w:i w:val="0"/>
        </w:rPr>
        <w:t>* по профессии водитель такси;</w:t>
      </w:r>
    </w:p>
    <w:p>
      <w:pPr>
        <w:spacing w:after="58"/>
      </w:pPr>
      <w:r>
        <w:rPr>
          <w:b w:val="0"/>
          <w:i w:val="0"/>
        </w:rPr>
        <w:t>* женат, имеет детей и внуков.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 ситуации нейропсихологического обследования отмечается недостаточная критичность, неадекватность эмоционального реагирования (агрессивно реагирует на собственную неудачу и замечания нейропсихолога). Пациент в месте ориентирован, во времени – нет (считает, что сейчас 1991 год и только что произошел путч). На этом фоне отмечается функциональная недостаточность мыслительных и мнестических процессов. В сфере памяти на первый план выступают нарушения по модально-неспецифическому типу, которые проявляются в виде контаминаций. При выполнении мыслительных заданий отмечаются трудности осуществления планомерного контроля за деятельностью, что проявляется в сочетании импульсивных ответов с инертностью при смене алгоритма решения. Также наблюдаются трудности усвоения двигательной программы, импульсивные ошибки при интерпретации сюжетных картин.</w:t>
      </w:r>
    </w:p>
    <w:p>
      <w:pPr>
        <w:pStyle w:val="Heading2"/>
      </w:pPr>
      <w:r>
        <w:t>1. Диагностика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Механизмом описанных нарушений памяти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угасание следов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нарушение избирательности следов памяти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слабость следообразования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реминисценция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нарушение избирательности следов памяти</w:t>
      </w:r>
    </w:p>
    <w:p>
      <w:pPr>
        <w:ind w:left="504"/>
      </w:pPr>
      <w:r>
        <w:rPr>
          <w:b w:val="0"/>
          <w:i/>
        </w:rPr>
        <w:t>Нарушение избирательности следов памяти, в данном случае, проявляется в виде симптома, который называется «контаминация».</w:t>
        <w:br/>
        <w:br/>
        <w:t>А.Р. Лурия «Нейропсихология памяти. (Нарушения памяти при локальных поражениях мозга)», 1974. С. 208-211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Описанные у пациента нарушения памяти возможны при поражении +________________+ структурно-функционального блока головного мозга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третьего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системного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первого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второго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первого</w:t>
      </w:r>
    </w:p>
    <w:p>
      <w:pPr>
        <w:ind w:left="504"/>
      </w:pPr>
      <w:r>
        <w:rPr>
          <w:b w:val="0"/>
          <w:i/>
        </w:rPr>
        <w:t>Нарушения памяти по модально-неспецифическому типу характерны для поражения структур головного мозга, которые А.Р. Лурия объединил в первый структурно-функциональный блок.</w:t>
        <w:br/>
        <w:br/>
        <w:t>А.Р. Лурии«Основы нейропсихологии», 1973. С. 85-98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Описанные нарушения эмоциональной сферы возможны при поражении +___________________+ отделов головного мозга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заднелобных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префронтальных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медиобазальных лобных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премоторных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медиобазальных лобных</w:t>
      </w:r>
    </w:p>
    <w:p>
      <w:pPr>
        <w:ind w:left="504"/>
      </w:pPr>
      <w:r>
        <w:rPr>
          <w:b w:val="0"/>
          <w:i/>
        </w:rPr>
        <w:t>Как уже указывалось выше, эти отделы имеют особенно тесные связи с лимбической областью, а через нее — с гипоталамическими образованиями. По всей вероятности, вследствие этого при поражении данной области центр синдрома перемещается в аффективные расстройства (факт, установленный как в экспериментах на животных, так и в клинике).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Описанные нарушения памяти могут проявиться, прежде всего, при проведении проб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опосредованное запоминание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непроизвольное запоминание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заучивание стимулов в условиях гомогенной интерференции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непосредственное воспроизведение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заучивание стимулов в условиях гомогенной интерференции</w:t>
      </w:r>
    </w:p>
    <w:p>
      <w:pPr>
        <w:ind w:left="504"/>
      </w:pPr>
      <w:r>
        <w:rPr>
          <w:b w:val="0"/>
          <w:i/>
        </w:rPr>
        <w:t>Гомогенная интерференция провоцирует нарушения избирательности.</w:t>
        <w:br/>
        <w:br/>
        <w:t>А.Р. Лурия «Нейропсихология памяти. (Нарушения памяти при локальных поражениях мозга)», 1974. С. 245, 249.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Данного пациента для дополнительного обследования целесообразно направить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психологу-психотерапевту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врачу-психотерапевту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геронтопсихиатру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эрготерапевту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геронтопсихиатру</w:t>
      </w:r>
    </w:p>
    <w:p>
      <w:pPr>
        <w:ind w:left="504"/>
      </w:pPr>
      <w:r>
        <w:rPr>
          <w:b w:val="0"/>
          <w:i/>
        </w:rPr>
        <w:t>Неадекватные поведенческие проявления являются основанием для консультации геронтопсихиатра</w:t>
        <w:br/>
        <w:br/>
      </w:r>
      <w:hyperlink r:id="rId13">
        <w:r>
          <w:rPr>
            <w:color w:val="0F766E"/>
            <w:u w:val="single"/>
          </w:rPr>
          <w:t>Психические расстройства и расстройства поведения(F00 - F99). (Класс V МКБ-10, адаптированный для использования в Российской Федерации). Под общей редакцией Казаковцева Б.А., Голланда В.Б.- М.: Минздрав России, 1998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Описанные трудности усвоения двигательной программы могут проявиться, прежде всего, в пробах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Тойбера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 динамический праксис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праксис позы пальцев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таблицы Шульте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динамический праксис</w:t>
      </w:r>
    </w:p>
    <w:p>
      <w:pPr>
        <w:ind w:left="504"/>
      </w:pPr>
      <w:r>
        <w:rPr>
          <w:b w:val="0"/>
          <w:i/>
        </w:rPr>
        <w:t>Проба на динамический праксис направлена на оценку процесса усвоения двигательной программы.</w:t>
        <w:br/>
        <w:br/>
        <w:t>А.Р. Лурия «Высшие корковые функции человека», 1969. С. 328-335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Описанные у пациента трудности усвоения двигательной программы относятся к нарушениям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письма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памяти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праксиса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гнозиса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праксиса</w:t>
      </w:r>
    </w:p>
    <w:p>
      <w:pPr>
        <w:ind w:left="504"/>
      </w:pPr>
      <w:r>
        <w:rPr>
          <w:b w:val="0"/>
          <w:i/>
        </w:rPr>
        <w:t>Усвоение двигательной программы является одним из параметров оценки произвольных движений (праксиса).</w:t>
        <w:br/>
        <w:br/>
        <w:t>А.Р. Лурия «Высшие корковые функции человека», 1969. С. 328-335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основе описанных импульсивных реакций лежат нарушения _____ психической деятельности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контроля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программирования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регуляции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нейродинамических параметров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контроля</w:t>
      </w:r>
    </w:p>
    <w:p>
      <w:pPr>
        <w:ind w:left="504"/>
      </w:pPr>
      <w:r>
        <w:rPr>
          <w:b w:val="0"/>
          <w:i/>
        </w:rPr>
        <w:t>Одним из симптомов нарушения контроля психической деятельности является импульсивность.</w:t>
        <w:br/>
        <w:br/>
        <w:t>А.Р. Лурия «Высшие корковые функции человека», 1969. С. 257-258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Реабилитация, диспансерное наблюдение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преодоления описанных нарушений программирования в нейропсихологической реабилитации наиболее адекватен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заучивания программы наизусть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увеличивающихся интервалов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вынесения программы во вне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безошибочного научения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вынесения программы во вне</w:t>
      </w:r>
    </w:p>
    <w:p>
      <w:pPr>
        <w:ind w:left="504"/>
      </w:pPr>
      <w:r>
        <w:rPr>
          <w:b w:val="0"/>
          <w:i/>
        </w:rPr>
        <w:t>Вынесение программы во вне является первым и основным этапом процесса восстановления функций программирования и контроля психической деятельности.</w:t>
        <w:br/>
        <w:br/>
        <w:t>Л.С. Цветкова «Нейропсихологическая реабилитация больных», 2004. С. 342-349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Реабилитационные мероприятия с данным пациентом должны быть, в первую очередь, направлены на преодоление нарушений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процессов регуляции мнестической деятельности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ориентировки в текущей ситуации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процессов образования следов памяти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избирательности следов памяти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ориентировки в текущей ситуации</w:t>
      </w:r>
    </w:p>
    <w:p>
      <w:pPr>
        <w:ind w:left="504"/>
      </w:pPr>
      <w:r>
        <w:rPr>
          <w:b w:val="0"/>
          <w:i/>
        </w:rPr>
        <w:t>Возможность в любой момент времени «вспомнить» себя и свою ситуацию также помогает предотвратить частые тревожность и возбуждение, возникающее у таких пациентов в связи с нарушениями памяти.</w:t>
        <w:br/>
        <w:br/>
      </w:r>
      <w:hyperlink r:id="rId19">
        <w:r>
          <w:rPr>
            <w:color w:val="0F766E"/>
            <w:u w:val="single"/>
          </w:rPr>
          <w:t>Клинические рекомендации Российского психологического общества. Нейропсихологическая диагностика и реабилитация пациентов с нарушениями памяти при амнестическом синдроме в результате поражений головного мозга различной этиологии, 2020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Ошибки в памяти по типу контаминаций указывают на нарушение механизма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устойчивости следов памяти к интерференции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образования следов памяти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избирательности следов памяти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подвижности нервных процессов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избирательности следов памяти</w:t>
      </w:r>
    </w:p>
    <w:p>
      <w:pPr>
        <w:ind w:left="504"/>
      </w:pPr>
      <w:r>
        <w:rPr>
          <w:b w:val="0"/>
          <w:i/>
        </w:rPr>
        <w:t>Снижение тонуса коры устраняет наиболее важное условие для избирательного протекания психических процессов и нарушает основное требование, предъявляемое к организованной мнестической деятельности.</w:t>
        <w:br/>
        <w:br/>
        <w:t>Нейропсихология памяти. (Нарушения памяти при локальных поражениях мозга). Лурия А.Р. «Педагогика», 1974 г.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Оптимальной стратегией взаимодействия в повседневной жизни с данным пациентом будет стратегия +__________________+ общения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отсутствия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регулярного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хаотичного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ограниченного (по необходимости)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регулярного</w:t>
      </w:r>
    </w:p>
    <w:p>
      <w:pPr>
        <w:ind w:left="504"/>
      </w:pPr>
      <w:r>
        <w:rPr>
          <w:b w:val="0"/>
          <w:i/>
        </w:rPr>
        <w:t>Регулярное общение необходимо для поддержания уровня психической активности пациента.</w:t>
        <w:br/>
        <w:t>«Особенно усугубляется и трансформируется в деменцию этот вариант старения в условиях соматического заболевания и депривации общения».</w:t>
        <w:br/>
        <w:br/>
        <w:t>Н.К. Корсакова, Л.И. Московичюте «Клиническая нейропсихология: Учеб. пособие для студ. высш. учеб. заведений», 2003. С. 121.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Должность "Нейропсихолог"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Должность "Нейропсихолог"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Девочка 8 лет 2 мес. Учится во втором классе общеобразовательной школы. Успеваемость по всем предметам средняя, по математике успевает хуже, чем по русскому языку. Учительница отмечает старательность, усидчивость ребенка.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Родители обратились с жалобами на плохую успеваемость по математике.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При обследовании неврологом, логопедом патологии не выявлено.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первой беременности, роды в срок. Раннее развитие по возрасту.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нейропсихологическом обследовании выявляется: ребенок принимает и исполняет инструкции, программу удерживает, при выполнении всех заданий работает старательно, целенаправленно, работоспособность не нарушена, темп работы нормальный. При запоминании 4-х невербализуемых фигур наблюдаются линейные и угловые дизметрии, изменение места деталей, нарушение пропорций, неустойчивое изменение порядка элементов. В пробе на запоминание двух групп по три слова отмечаются неустойчивое нарушение порядка слов и реверсии. При собирании узоров из кубиков Кооса отмечается выход за границы рамки. Отмечаются ошибки в понимании сложных логико-грамматических конструкций</w:t>
      </w:r>
    </w:p>
    <w:p>
      <w:pPr>
        <w:pStyle w:val="Heading2"/>
      </w:pPr>
      <w:r>
        <w:t>1. Диагностика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описанном случае можно говорить о несформированности +____________+ структурно-функционального блока головного мозга в соответствии с концепцией А.Р. Лурия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второго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четвертого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третьего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пятого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второго</w:t>
      </w:r>
    </w:p>
    <w:p>
      <w:pPr>
        <w:ind w:left="504"/>
      </w:pPr>
      <w:r>
        <w:rPr>
          <w:b w:val="0"/>
          <w:i/>
        </w:rPr>
        <w:t>Наличие дизметрий в рисунке, трудности конструирования и понимания логико-грамматических конструкций являются симптомами несформированности функций приёма, переработки и хранения информации, связанных с II структурно-функциональным блоком головного мозга.</w:t>
        <w:br/>
        <w:br/>
        <w:t>А.Р. Лурия «Основы нейропсихологии. Учеб. пособие для студ. высш. учеб. заведений», 2003. С.88-126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 первое место при обследовании у данного ребенка выходит несформированность +______________________+ функций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мнестических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регуляторных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зрительно-пространственных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мыслительных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зрительно-пространственных</w:t>
      </w:r>
    </w:p>
    <w:p>
      <w:pPr>
        <w:ind w:left="504"/>
      </w:pPr>
      <w:r>
        <w:rPr>
          <w:b w:val="0"/>
          <w:i/>
        </w:rPr>
        <w:t>Линейные и угловые дизметрии, изменение места деталей, нарушение пропорций, неустойчивое изменение порядка элементов при запоминании фигур являются симптомами несформированности зрительно-пространственных функций.</w:t>
        <w:br/>
        <w:br/>
        <w:t>А.Р. Лурия «Высшие корковые функции человека и их нарушения при локальных поражениях мозга», 2000. С. 122-158</w:t>
        <w:br/>
        <w:br/>
        <w:t>Т.В. Ахутина, Н.М. Пылаева «Преодоление трудностей учения: нейропсихологический подход», 2015. С. 58-63</w:t>
        <w:br/>
        <w:br/>
        <w:t>Методы нейропсихологического обследования детей 6-9 лет под ред. Т.В. Ахутиной, 2016. С. 69-142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Описанные трудности обычно наблюдаются при задержке в формировании +________________+ отделов головного мозга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лобных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теменно-затылочных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височных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субкортикальных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теменно-затылочных</w:t>
      </w:r>
    </w:p>
    <w:p>
      <w:pPr>
        <w:ind w:left="504"/>
      </w:pPr>
      <w:r>
        <w:rPr>
          <w:b w:val="0"/>
          <w:i/>
        </w:rPr>
        <w:t>Теменно-затылочные отделы головного мозга являются морфологическим субстратом зрительно-пространственных функций.</w:t>
        <w:br/>
        <w:br/>
        <w:t>А.Р. Лурия «Высшие корковые функции человека и их нарушения при локальных поражениях мозга», 2000. С. 122-158</w:t>
        <w:br/>
        <w:br/>
        <w:t>Т.В. Ахутина, Н.М. Пылаева «Преодоление трудностей учения: нейропсихологический подход», 2015. С. 58-63</w:t>
        <w:br/>
        <w:br/>
        <w:t>Методы нейропсихологического обследования детей 6-9 лет под ред. Т.В. Ахутиной, 2016. С. 69-142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нейропсихологической диагностике ребёнка его первичные трудности могут быть выявлены в пробе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Вада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Хэда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Озерецкого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реципрокную координацию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Хэда</w:t>
      </w:r>
    </w:p>
    <w:p>
      <w:pPr>
        <w:ind w:left="504"/>
      </w:pPr>
      <w:r>
        <w:rPr>
          <w:b w:val="0"/>
          <w:i/>
        </w:rPr>
        <w:t>Проба Хэда используется для выявления нарушений пространственного компонента произвольных движений и действий.</w:t>
        <w:br/>
        <w:br/>
        <w:t>А.Р. Лурия «Высшие корковые функции человека и их нарушения при локальных поражениях мозга», 2000. C.300-458</w:t>
        <w:br/>
        <w:br/>
        <w:t>Т.В. Ахутина, Н.М. Пылаева «Преодоление трудностей учения: нейропсихологический подход», 2015.</w:t>
        <w:br/>
        <w:br/>
        <w:t>Методы нейропсихологического обследования детей 6-9 лет под ред. Т.В. Ахутиной, 2016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работах по математике у такого ребенка встречаются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трудности в решении примеров с переходом через десяток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ошибки по типу импульсивного манипулирования числами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персеверации при написании цифр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затруднения при склонении числительных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трудности в решении примеров с переходом через десяток</w:t>
      </w:r>
    </w:p>
    <w:p>
      <w:pPr>
        <w:ind w:left="504"/>
      </w:pPr>
      <w:r>
        <w:rPr>
          <w:b w:val="0"/>
          <w:i/>
        </w:rPr>
        <w:t>Решение арифметических примером с переходом через десяток требует наличия сформированных представлений о составе числа, которые относятся к пространственным представлениям.</w:t>
        <w:br/>
        <w:br/>
        <w:t>Т.В. Ахутина, Н.М. Пылаева «Преодоление трудностей учения: нейропсихологический подход», 2015. С.57-63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Нарушения порядка воспроизведения слов в пробе на заучивание двух групп по три слова указывают на функциональную несформированность +____________+ полушария(й)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взаимодействия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левого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обоих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правого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правого</w:t>
      </w:r>
    </w:p>
    <w:p>
      <w:pPr>
        <w:ind w:left="504"/>
      </w:pPr>
      <w:r>
        <w:rPr>
          <w:b w:val="0"/>
          <w:i/>
        </w:rPr>
        <w:t>Функции правого полушария головного мозга преимущественно связаны с переработкой зрительно-пространственной информации.</w:t>
        <w:br/>
        <w:br/>
        <w:t>Методы нейропсихологического обследования детей 6-9 лет под ред. Т.В. Ахутиной, 2016. С.76-97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выполнении ребенком графомоторной пробы можно наблюдать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инертное повторение расширенной программы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трудности удержания строки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инертное повторение упрощенной программы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остановки и отрывы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трудности удержания строки</w:t>
      </w:r>
    </w:p>
    <w:p>
      <w:pPr>
        <w:ind w:left="504"/>
      </w:pPr>
      <w:r>
        <w:rPr>
          <w:b w:val="0"/>
          <w:i/>
        </w:rPr>
        <w:t>Трудности переработки зрительно-пространственной информации могут приводить к ошибкам при ориентации в пространстве листа при письме и рисовании.</w:t>
        <w:br/>
        <w:br/>
        <w:t>Т.В. Ахутина, Н.М. Пылаева «Преодоление трудностей учения: нейропсихологический подход», 2015. 230-240</w:t>
        <w:br/>
        <w:br/>
        <w:t>Методы нейропсихологического обследования детей 6-9 лет под ред. Т.В. Ахутиной, 2016. С.18-51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правильного понимания логико-грамматических конструкций необходима сохранность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кинетической стороны речи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тонких артикуляторных движений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активной продуктивной речи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квазипространственного анализа и синтеза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квазипространственного анализа и синтеза</w:t>
      </w:r>
    </w:p>
    <w:p>
      <w:pPr>
        <w:ind w:left="504"/>
      </w:pPr>
      <w:r>
        <w:rPr>
          <w:b w:val="0"/>
          <w:i/>
        </w:rPr>
        <w:t>Функции квазипространственного анализа и синтеза лежат в основе понимания логико-грамматических конструкций, поскольку данные языковые конструкции выражают пространственные отношения между описываемыми в речи объектами.</w:t>
        <w:br/>
        <w:br/>
        <w:t>А.Р. Лурия «Высшие корковые функции человека и их нарушения при локальных поражениях мозга», 2000. С. 122-158</w:t>
        <w:br/>
        <w:br/>
        <w:t>Методы нейропсихологического обследования детей 6-9 лет под ред. Т.В. Ахутиной, 2016. С. 113-142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оценке мнестических функций ребенка с наибольшей вероятностью будут наблюдаться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эффекты края при заучивании 10 слов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ошибки по типу звуковых замен в слухоречевой памяти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ошибки при запоминании невербализуемых фигур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нарушения двигательной памяти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ошибки при запоминании невербализуемых фигур</w:t>
      </w:r>
    </w:p>
    <w:p>
      <w:pPr>
        <w:ind w:left="504"/>
      </w:pPr>
      <w:r>
        <w:rPr>
          <w:b w:val="0"/>
          <w:i/>
        </w:rPr>
        <w:t>Запоминание невербализуемых фигур требует опоры на зрительно-пространственную память, которая страдает у данного ребёнка.</w:t>
        <w:br/>
        <w:br/>
        <w:t>Т.В. Ахутина, Н.М. Пылаева «Преодоление трудностей учения: нейропсихологический подход», 2015. С. 40-62</w:t>
        <w:br/>
        <w:br/>
        <w:t>Методы нейропсихологического обследования детей 6-9 лет под ред. Т.В. Ахутиной, 2016. С. 69-142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выполнении данным ребенком пробы на динамический праксис будут отмечаться +__________+ ошибки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пространственные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системные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инертные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импульсивные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пространственные</w:t>
      </w:r>
    </w:p>
    <w:p>
      <w:pPr>
        <w:ind w:left="504"/>
      </w:pPr>
      <w:r>
        <w:rPr>
          <w:b w:val="0"/>
          <w:i/>
        </w:rPr>
        <w:t>Несформированность зрительно-пространственных функций, в первую очередь, затрагивает пространственный и кинестетический аспекты произвольных движений и действий.</w:t>
        <w:br/>
        <w:br/>
        <w:t>Методы нейропсихологического обследования детей 6-9 лет под ред. Т.В. Ахутиной, 2016. С. 18-68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выполнении данным ребенком пробы на кинестетический праксис по зрительному образцу будут отмечаться +________+ ошибки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пространственные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инертные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системные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импульсивные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пространственные</w:t>
      </w:r>
    </w:p>
    <w:p>
      <w:pPr>
        <w:ind w:left="504"/>
      </w:pPr>
      <w:r>
        <w:rPr>
          <w:b w:val="0"/>
          <w:i/>
        </w:rPr>
        <w:t>Несформированность зрительно-пространственных функций, в первую очередь, затрагивает пространственный и кинестетический аспекты произвольных движений и действий</w:t>
        <w:br/>
        <w:br/>
        <w:t>«Методы нейропсихологического обследования детей 6-9 лет. Под ред. Т.В. Ахутиной, 2016. С. 18-68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Главное условие коррекционной программы, которое должно соблюдаться в работе с таким ребенком,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ориентации в пространстве и вербализации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вынесение программы вовне (ее наглядное представление)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идентификации зрительных изображений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соблюдении режима нагрузок (в отношении длительности занятий)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ориентации в пространстве и вербализации</w:t>
      </w:r>
    </w:p>
    <w:p>
      <w:pPr>
        <w:ind w:left="504"/>
      </w:pPr>
      <w:r>
        <w:rPr>
          <w:b w:val="0"/>
          <w:i/>
        </w:rPr>
        <w:t>Ориентация в пространстве тела в сочетании с вербализацией являются базовыми компонентами формирования зрительно-пространственных функций на начальном этапе коррекции, поскольку такая последовательность соответствует аналогичным процессам в ходе нормального онтогенеза (Ахутина Т.В., Пылаева Н.М. «Преодоление трудностей учения: нейропсихологический подход», М., 2015. С. 175-229)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lyirneiro/?anchor=paragraph_qs3skp#paragraph_qs3skp" TargetMode="External"/><Relationship Id="rId10" Type="http://schemas.openxmlformats.org/officeDocument/2006/relationships/hyperlink" Target="https://library.mededtech.ru/rest/documents/library-834/?anchor=paragraph_suivfs#paragraph_suivfs" TargetMode="External"/><Relationship Id="rId11" Type="http://schemas.openxmlformats.org/officeDocument/2006/relationships/hyperlink" Target="https://library.mededtech.ru/rest/documents/Luria_Vys/?anchor=paragraph_cm4gh5#paragraph_cm4gh5" TargetMode="External"/><Relationship Id="rId12" Type="http://schemas.openxmlformats.org/officeDocument/2006/relationships/hyperlink" Target="https://library.mededtech.ru/rest/documents/lyirneiro/?anchor=paragraph_pei3sf#paragraph_pei3sf" TargetMode="External"/><Relationship Id="rId13" Type="http://schemas.openxmlformats.org/officeDocument/2006/relationships/hyperlink" Target="https://library.mededtech.ru/rest/documents/1998/" TargetMode="External"/><Relationship Id="rId14" Type="http://schemas.openxmlformats.org/officeDocument/2006/relationships/hyperlink" Target="https://library.mededtech.ru/rest/documents/1998/index.html#paragraph_6idk24" TargetMode="External"/><Relationship Id="rId15" Type="http://schemas.openxmlformats.org/officeDocument/2006/relationships/hyperlink" Target="https://library.mededtech.ru/rest/documents/Luria_Vys/?anchor=paragraph_f6qis0#paragraph_f6qis0" TargetMode="External"/><Relationship Id="rId16" Type="http://schemas.openxmlformats.org/officeDocument/2006/relationships/hyperlink" Target="https://library.mededtech.ru/rest/documents/Luria_Vys/?anchor=paragraph_uh6mje#paragraph_uh6mje" TargetMode="External"/><Relationship Id="rId17" Type="http://schemas.openxmlformats.org/officeDocument/2006/relationships/hyperlink" Target="https://library.mededtech.ru/rest/documents/Luria_Vys/?anchor=paragraph_hhenug#paragraph_hhenug" TargetMode="External"/><Relationship Id="rId18" Type="http://schemas.openxmlformats.org/officeDocument/2006/relationships/hyperlink" Target="https://library.mededtech.ru/rest/documents/rehabilitation_patients/?anchor=paragraph_9q915c#paragraph_9q915c" TargetMode="External"/><Relationship Id="rId19" Type="http://schemas.openxmlformats.org/officeDocument/2006/relationships/hyperlink" Target="https://library.mededtech.ru/rest/documents/pamyat_25062020/" TargetMode="External"/><Relationship Id="rId20" Type="http://schemas.openxmlformats.org/officeDocument/2006/relationships/hyperlink" Target="https://library.mededtech.ru/rest/documents/pamyat_25062020/index.html#paragraph_0kaup3" TargetMode="External"/><Relationship Id="rId21" Type="http://schemas.openxmlformats.org/officeDocument/2006/relationships/hyperlink" Target="https://library.mededtech.ru/rest/documents/lyirneiro/?anchor=paragraph_g6njsb#paragraph_g6njs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